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4069611" name="32c776a0-1df2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55509" name="32c776a0-1df2-11f1-8164-319868d704e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/ Gang </w:t>
            </w:r>
          </w:p>
          <w:p>
            <w:pPr>
              <w:spacing w:before="0" w:after="0" w:line="240" w:lineRule="auto"/>
            </w:pPr>
            <w:r>
              <w:t>OG / 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7574953" name="a360fe90-1df2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637377" name="a360fe90-1df2-11f1-8164-319868d704e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3373399" name="42eaa0c0-1df2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271292" name="42eaa0c0-1df2-11f1-8164-319868d704e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9234940" name="9019d820-1df2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262137" name="9019d820-1df2-11f1-8164-319868d704e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7821170" name="f13e7750-1df2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027720" name="f13e7750-1df2-11f1-8164-319868d704e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2520786" name="25639e2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959723" name="25639e20-1df3-11f1-8164-319868d704e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OG-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3292073" name="3e89e94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412539" name="3e89e940-1df3-11f1-8164-319868d704e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8724764" name="8b7d9e4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710702" name="8b7d9e40-1df3-11f1-8164-319868d704e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1019220" name="a32cb2b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81368" name="a32cb2b0-1df3-11f1-8164-319868d704e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2389035" name="f5ab51e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540909" name="f5ab51e0-1df3-11f1-8164-319868d704e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4986916" name="a436b330-1df4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952815" name="a436b330-1df4-11f1-8164-319868d704e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8295406" name="b68a2ad0-1df4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181311" name="b68a2ad0-1df4-11f1-8164-319868d704e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1148473" name="c4415e00-1df4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294790" name="c4415e00-1df4-11f1-8164-319868d704e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9853273" name="13e3b840-1df5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212901" name="13e3b840-1df5-11f1-8164-319868d704e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664336" name="2333b3e0-1df5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380837" name="2333b3e0-1df5-11f1-8164-319868d704e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663522" name="bacdd280-1df5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289119" name="bacdd280-1df5-11f1-8164-319868d704e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2905626" name="58cb6100-1df6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898718" name="58cb6100-1df6-11f1-8164-319868d704e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Türblätter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4773413" name="a0aa1f20-1df6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099051" name="a0aa1f20-1df6-11f1-8164-319868d704e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6547111" name="3d19baa0-1df7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605560" name="3d19baa0-1df7-11f1-8164-319868d704e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4618152" name="793d8ac0-1df7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558619" name="793d8ac0-1df7-11f1-8164-319868d704e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OG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9167617" name="f6b460a0-1df7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594391" name="f6b460a0-1df7-11f1-8164-319868d704e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Aarestrasse 25, 5013 Niedergösgen</w:t>
          </w:r>
        </w:p>
        <w:p>
          <w:pPr>
            <w:spacing w:before="0" w:after="0"/>
          </w:pPr>
          <w:r>
            <w:t>780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